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A3939" w14:textId="1C60475F" w:rsidR="003816DE" w:rsidRPr="003816DE" w:rsidRDefault="00C8720B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5B719DE0" wp14:editId="1ECC3D81">
                <wp:simplePos x="0" y="0"/>
                <wp:positionH relativeFrom="margin">
                  <wp:posOffset>0</wp:posOffset>
                </wp:positionH>
                <wp:positionV relativeFrom="page">
                  <wp:posOffset>9182100</wp:posOffset>
                </wp:positionV>
                <wp:extent cx="4767580" cy="1097915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97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78C28A" w14:textId="24BEA9C7" w:rsid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t>Paper number: P001653</w:t>
                            </w:r>
                          </w:p>
                          <w:p w14:paraId="41840F7C" w14:textId="022D75A1" w:rsidR="009543A9" w:rsidRPr="00D81124" w:rsidRDefault="009543A9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32CBF17D" w14:textId="605A4324" w:rsidR="00D81124" w:rsidRP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E8720C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t xml:space="preserve"> April 2023</w:t>
                            </w:r>
                          </w:p>
                          <w:p w14:paraId="4AD158EA" w14:textId="240EDD72" w:rsidR="00C8720B" w:rsidRP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instrText xml:space="preserve"> DOCPROPERTY  "NCFE Qualification Number"  \* MERGEFORMAT </w:instrTex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t>603/6901/2</w: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719DE0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3pt;width:375.4pt;height:86.4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" o:allowincell="f" o:allowoverlap="f" filled="f" stroked="f">
                <v:textbox inset="0,0,0,0">
                  <w:txbxContent>
                    <w:p w14:paraId="0B78C28A" w14:textId="24BEA9C7" w:rsid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t>Paper number: P001653</w:t>
                      </w:r>
                    </w:p>
                    <w:p w14:paraId="41840F7C" w14:textId="022D75A1" w:rsidR="009543A9" w:rsidRPr="00D81124" w:rsidRDefault="009543A9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32CBF17D" w14:textId="605A4324" w:rsidR="00D81124" w:rsidRP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t>2</w:t>
                      </w:r>
                      <w:r w:rsidR="00E8720C">
                        <w:rPr>
                          <w:sz w:val="20"/>
                          <w:szCs w:val="20"/>
                        </w:rPr>
                        <w:t>5</w:t>
                      </w:r>
                      <w:r w:rsidRPr="00D81124">
                        <w:rPr>
                          <w:sz w:val="20"/>
                          <w:szCs w:val="20"/>
                        </w:rPr>
                        <w:t xml:space="preserve"> April 2023</w:t>
                      </w:r>
                    </w:p>
                    <w:p w14:paraId="4AD158EA" w14:textId="240EDD72" w:rsidR="00C8720B" w:rsidRP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fldChar w:fldCharType="begin"/>
                      </w:r>
                      <w:r w:rsidRPr="00D81124">
                        <w:rPr>
                          <w:sz w:val="20"/>
                          <w:szCs w:val="20"/>
                        </w:rPr>
                        <w:instrText xml:space="preserve"> DOCPROPERTY  "NCFE Qualification Number"  \* MERGEFORMAT </w:instrText>
                      </w:r>
                      <w:r w:rsidRPr="00D81124">
                        <w:rPr>
                          <w:sz w:val="20"/>
                          <w:szCs w:val="20"/>
                        </w:rPr>
                        <w:fldChar w:fldCharType="separate"/>
                      </w:r>
                      <w:r w:rsidRPr="00D81124">
                        <w:rPr>
                          <w:sz w:val="20"/>
                          <w:szCs w:val="20"/>
                        </w:rPr>
                        <w:t>603/6901/2</w:t>
                      </w:r>
                      <w:r w:rsidRPr="00D81124">
                        <w:rPr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30C27A22" wp14:editId="338D0DF5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9D8B6A" w14:textId="77777777" w:rsidR="003816DE" w:rsidRPr="00DF4B94" w:rsidRDefault="00513DCA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3816DE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9D2D1D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27A22" id="Text Box 23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219D8B6A" w14:textId="77777777" w:rsidR="003816DE" w:rsidRPr="00DF4B94" w:rsidRDefault="00513DCA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3816DE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9D2D1D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816DE" w:rsidRPr="003816DE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2FD44970" wp14:editId="7E12146B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16DE" w:rsidRPr="003816DE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16A638B2" wp14:editId="01D9C6D4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16DE" w:rsidRPr="003816DE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1AAD7568" wp14:editId="65914500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920FBC" w14:textId="2BBF2B49" w:rsidR="003816DE" w:rsidRPr="003816DE" w:rsidRDefault="00C8720B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363730C" wp14:editId="264121E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AF0DF" id="Rectangle 1" o:spid="_x0000_s1026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" fillcolor="white [3212]" strokecolor="white [3212]" strokeweight="2pt">
                <v:path arrowok="t"/>
                <w10:wrap anchorx="page" anchory="page"/>
                <w10:anchorlock/>
              </v:rect>
            </w:pict>
          </mc:Fallback>
        </mc:AlternateContent>
      </w:r>
      <w:fldSimple w:instr=" DOCPROPERTY  &quot;NCFE Assignment Type Long&quot;  \* MERGEFORMAT ">
        <w:r w:rsidR="009D2D1D">
          <w:t>Occupational specialism assessment (OSA)</w:t>
        </w:r>
      </w:fldSimple>
    </w:p>
    <w:p w14:paraId="2A725279" w14:textId="77777777" w:rsidR="003816DE" w:rsidRPr="003816DE" w:rsidRDefault="009D2D1D" w:rsidP="001151EF">
      <w:pPr>
        <w:pStyle w:val="NCFE-specialism"/>
      </w:pPr>
      <w:fldSimple w:instr=" DOCPROPERTY  &quot;NCFE Specialism Main Cover Heading&quot;  \* MERGEFORMAT ">
        <w:r>
          <w:t>Digital Infrastructure</w:t>
        </w:r>
      </w:fldSimple>
    </w:p>
    <w:p w14:paraId="7ED2C81E" w14:textId="77777777" w:rsidR="003816DE" w:rsidRPr="003816DE" w:rsidRDefault="009D2D1D" w:rsidP="008130F0">
      <w:pPr>
        <w:pStyle w:val="NCFE-assignment-ordinal"/>
        <w:spacing w:before="240" w:after="120"/>
        <w:outlineLvl w:val="0"/>
      </w:pPr>
      <w:fldSimple w:instr=" DOCPROPERTY  &quot;NCFE Assignment Ordinal&quot;  \* MERGEFORMAT ">
        <w:r>
          <w:t>Assignment 1</w:t>
        </w:r>
      </w:fldSimple>
    </w:p>
    <w:p w14:paraId="775410C5" w14:textId="2219C757" w:rsidR="003816DE" w:rsidRPr="003816DE" w:rsidRDefault="00E8720C" w:rsidP="00D81124">
      <w:pPr>
        <w:pStyle w:val="NCFE-assignment-ordinal"/>
        <w:tabs>
          <w:tab w:val="left" w:pos="8335"/>
        </w:tabs>
        <w:spacing w:before="240" w:after="120"/>
        <w:outlineLvl w:val="0"/>
      </w:pPr>
      <w:r>
        <w:t xml:space="preserve">Task 2 </w:t>
      </w:r>
      <w:fldSimple w:instr=" DOCPROPERTY  &quot;NCFE Document Type&quot;  \* MERGEFORMAT ">
        <w:r w:rsidR="009D2D1D">
          <w:rPr>
            <w:lang w:eastAsia="en-GB"/>
          </w:rPr>
          <w:t>Workbook</w:t>
        </w:r>
      </w:fldSimple>
      <w:r w:rsidR="00D81124">
        <w:rPr>
          <w:lang w:eastAsia="en-GB"/>
        </w:rPr>
        <w:tab/>
      </w:r>
    </w:p>
    <w:p w14:paraId="6F1448BB" w14:textId="05BE1545" w:rsidR="00774C40" w:rsidRPr="003816DE" w:rsidRDefault="00D81124" w:rsidP="00D81124">
      <w:pPr>
        <w:tabs>
          <w:tab w:val="left" w:pos="7338"/>
        </w:tabs>
        <w:sectPr w:rsidR="00774C40" w:rsidRPr="003816DE" w:rsidSect="00B840A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  <w:r>
        <w:tab/>
      </w:r>
    </w:p>
    <w:p w14:paraId="78370ED0" w14:textId="77777777" w:rsidR="004D02D5" w:rsidRPr="003816DE" w:rsidRDefault="00F34488" w:rsidP="003D23A7">
      <w:pPr>
        <w:pStyle w:val="Subtitle"/>
        <w:rPr>
          <w:color w:val="auto"/>
          <w:lang w:eastAsia="en-GB"/>
        </w:rPr>
      </w:pPr>
      <w:bookmarkStart w:id="0" w:name="_Toc46843181"/>
      <w:r w:rsidRPr="003816DE">
        <w:rPr>
          <w:color w:val="auto"/>
          <w:lang w:eastAsia="en-GB"/>
        </w:rPr>
        <w:lastRenderedPageBreak/>
        <w:t>T Level Technical Qualification in Digital Support Services</w:t>
      </w:r>
    </w:p>
    <w:p w14:paraId="73403C84" w14:textId="77777777" w:rsidR="004D02D5" w:rsidRPr="003816DE" w:rsidRDefault="00F34488" w:rsidP="003D23A7">
      <w:pPr>
        <w:pStyle w:val="Subtitle"/>
        <w:rPr>
          <w:color w:val="auto"/>
        </w:rPr>
      </w:pPr>
      <w:r w:rsidRPr="003816DE">
        <w:rPr>
          <w:color w:val="auto"/>
          <w:lang w:eastAsia="en-GB"/>
        </w:rPr>
        <w:t>Occupational specialism assessment (OSA)</w:t>
      </w:r>
    </w:p>
    <w:p w14:paraId="025E9702" w14:textId="77777777" w:rsidR="004D02D5" w:rsidRPr="003816DE" w:rsidRDefault="00F34488" w:rsidP="003D23A7">
      <w:pPr>
        <w:pStyle w:val="Title"/>
      </w:pPr>
      <w:r w:rsidRPr="003816DE">
        <w:t>Digital Infrastructure</w:t>
      </w:r>
    </w:p>
    <w:p w14:paraId="01D3CF5E" w14:textId="77777777" w:rsidR="004D02D5" w:rsidRPr="003816DE" w:rsidRDefault="00F34488" w:rsidP="003D23A7">
      <w:pPr>
        <w:pStyle w:val="Subtitle"/>
        <w:outlineLvl w:val="0"/>
        <w:rPr>
          <w:color w:val="auto"/>
        </w:rPr>
      </w:pPr>
      <w:r w:rsidRPr="003816DE">
        <w:rPr>
          <w:color w:val="auto"/>
        </w:rPr>
        <w:t>Workbook</w:t>
      </w:r>
    </w:p>
    <w:p w14:paraId="35C70000" w14:textId="77777777" w:rsidR="004D02D5" w:rsidRPr="003816DE" w:rsidRDefault="00F34488" w:rsidP="003D23A7">
      <w:r w:rsidRPr="003816DE">
        <w:t>Assignment 1</w:t>
      </w:r>
    </w:p>
    <w:p w14:paraId="2E57C8FA" w14:textId="77777777" w:rsidR="004D02D5" w:rsidRPr="003816DE" w:rsidRDefault="004D02D5" w:rsidP="003D23A7"/>
    <w:p w14:paraId="78C5EDDE" w14:textId="77777777" w:rsidR="004D02D5" w:rsidRPr="003816DE" w:rsidRDefault="004D02D5" w:rsidP="003D23A7">
      <w:pPr>
        <w:pStyle w:val="NCFE-toc-heading"/>
        <w:rPr>
          <w:color w:val="auto"/>
        </w:rPr>
      </w:pPr>
      <w:r w:rsidRPr="003816DE">
        <w:rPr>
          <w:color w:val="auto"/>
        </w:rPr>
        <w:t>Contents</w:t>
      </w:r>
    </w:p>
    <w:p w14:paraId="4B928442" w14:textId="18D63126" w:rsidR="00F46A85" w:rsidRDefault="00513DCA" w:rsidP="00F46A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816DE">
        <w:rPr>
          <w:sz w:val="28"/>
        </w:rPr>
        <w:fldChar w:fldCharType="begin"/>
      </w:r>
      <w:r w:rsidR="004D02D5" w:rsidRPr="003816DE">
        <w:rPr>
          <w:sz w:val="28"/>
        </w:rPr>
        <w:instrText xml:space="preserve"> TOC \o "2-2" \t "Heading 1,1" </w:instrText>
      </w:r>
      <w:r w:rsidRPr="003816DE">
        <w:rPr>
          <w:sz w:val="28"/>
        </w:rPr>
        <w:fldChar w:fldCharType="separate"/>
      </w:r>
      <w:r w:rsidR="00F46A85">
        <w:rPr>
          <w:noProof/>
        </w:rPr>
        <w:t>About this workbook</w:t>
      </w:r>
      <w:r w:rsidR="00F46A85">
        <w:rPr>
          <w:noProof/>
        </w:rPr>
        <w:tab/>
      </w:r>
      <w:r w:rsidR="00F46A85">
        <w:rPr>
          <w:noProof/>
        </w:rPr>
        <w:fldChar w:fldCharType="begin"/>
      </w:r>
      <w:r w:rsidR="00F46A85">
        <w:rPr>
          <w:noProof/>
        </w:rPr>
        <w:instrText xml:space="preserve"> PAGEREF _Toc107837589 \h </w:instrText>
      </w:r>
      <w:r w:rsidR="00F46A85">
        <w:rPr>
          <w:noProof/>
        </w:rPr>
      </w:r>
      <w:r w:rsidR="00F46A85">
        <w:rPr>
          <w:noProof/>
        </w:rPr>
        <w:fldChar w:fldCharType="separate"/>
      </w:r>
      <w:r w:rsidR="00F46A85">
        <w:rPr>
          <w:noProof/>
        </w:rPr>
        <w:t>3</w:t>
      </w:r>
      <w:r w:rsidR="00F46A85">
        <w:rPr>
          <w:noProof/>
        </w:rPr>
        <w:fldChar w:fldCharType="end"/>
      </w:r>
    </w:p>
    <w:p w14:paraId="4EE8BBA1" w14:textId="7D70218E" w:rsidR="00F46A85" w:rsidRDefault="00F46A8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6A423B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_Toc107837590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172FFA8" w14:textId="322F35D5" w:rsidR="00F46A85" w:rsidRDefault="00F46A85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6A423B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_Toc107837591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3C6A6A6" w14:textId="1F320CA8" w:rsidR="00F46A85" w:rsidRDefault="00F46A85" w:rsidP="00F46A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6A423B">
        <w:rPr>
          <w:noProof/>
        </w:rPr>
        <w:t>Task 2: design - servers and storage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_Toc107837592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6F4073F" w14:textId="0BA37ADF" w:rsidR="00F46A85" w:rsidRDefault="00F46A85" w:rsidP="00F46A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Review 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_Toc107837593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AC6C6AA" w14:textId="64F860A7" w:rsidR="00F46A85" w:rsidRDefault="00F46A85" w:rsidP="00F46A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 xml:space="preserve">Floor plan: KJ eLearning </w:t>
      </w:r>
      <w:r w:rsidRPr="006A423B">
        <w:rPr>
          <w:noProof/>
        </w:rPr>
        <w:t>- to be copied as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_Toc107837594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6C04C3D" w14:textId="47B234AA" w:rsidR="00F46A85" w:rsidRDefault="00F46A85" w:rsidP="00F46A85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_Toc107837595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8FBE985" w14:textId="31082A67" w:rsidR="009512DA" w:rsidRPr="003816DE" w:rsidRDefault="00513DCA" w:rsidP="00CD41A6">
      <w:pPr>
        <w:spacing w:after="0" w:line="240" w:lineRule="auto"/>
        <w:outlineLvl w:val="0"/>
      </w:pPr>
      <w:r w:rsidRPr="003816DE">
        <w:rPr>
          <w:rFonts w:cs="Arial"/>
          <w:sz w:val="28"/>
        </w:rPr>
        <w:fldChar w:fldCharType="end"/>
      </w:r>
    </w:p>
    <w:p w14:paraId="433A47B1" w14:textId="32D8505C" w:rsidR="004D02D5" w:rsidRPr="003816DE" w:rsidRDefault="004D02D5" w:rsidP="003D23A7">
      <w:pPr>
        <w:pStyle w:val="Heading1"/>
      </w:pPr>
      <w:bookmarkStart w:id="1" w:name="_Toc107837589"/>
      <w:r w:rsidRPr="003816DE">
        <w:lastRenderedPageBreak/>
        <w:t xml:space="preserve">About this </w:t>
      </w:r>
      <w:r w:rsidR="00D57AC0">
        <w:t>workbook</w:t>
      </w:r>
      <w:bookmarkEnd w:id="0"/>
      <w:bookmarkEnd w:id="1"/>
    </w:p>
    <w:p w14:paraId="2DDD29DE" w14:textId="77777777" w:rsidR="004D02D5" w:rsidRPr="003816DE" w:rsidRDefault="004D02D5" w:rsidP="003D23A7">
      <w:pPr>
        <w:pStyle w:val="Heading2"/>
        <w:rPr>
          <w:color w:val="auto"/>
        </w:rPr>
      </w:pPr>
      <w:bookmarkStart w:id="2" w:name="_Toc46843182"/>
      <w:bookmarkStart w:id="3" w:name="_Toc107837590"/>
      <w:r w:rsidRPr="003816DE">
        <w:rPr>
          <w:color w:val="auto"/>
        </w:rPr>
        <w:t>Introduction</w:t>
      </w:r>
      <w:bookmarkEnd w:id="2"/>
      <w:bookmarkEnd w:id="3"/>
    </w:p>
    <w:p w14:paraId="189BF7F4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All evidence should be placed in this workbook.</w:t>
      </w:r>
    </w:p>
    <w:p w14:paraId="3283F800" w14:textId="2C538636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Save your document regularly as you work through the assignment. It is recommended you save after inserting each piece of evidence.</w:t>
      </w:r>
    </w:p>
    <w:p w14:paraId="0BCDDFDC" w14:textId="19D642CD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You can use multiple copies of the floor plan as required - copy a blank version from </w:t>
      </w:r>
      <w:r w:rsidR="00EC3658">
        <w:rPr>
          <w:rFonts w:cs="Arial"/>
        </w:rPr>
        <w:t>page 6 of this workbook</w:t>
      </w:r>
      <w:r w:rsidRPr="003816DE">
        <w:rPr>
          <w:rFonts w:cs="Arial"/>
        </w:rPr>
        <w:t xml:space="preserve"> and paste where required. It is recommended that you use a new copy of each floor plan for </w:t>
      </w:r>
      <w:r w:rsidR="004D6D8A" w:rsidRPr="003816DE">
        <w:rPr>
          <w:rFonts w:cs="Arial"/>
        </w:rPr>
        <w:t>t</w:t>
      </w:r>
      <w:r w:rsidRPr="003816DE">
        <w:rPr>
          <w:rFonts w:cs="Arial"/>
        </w:rPr>
        <w:t xml:space="preserve">ask 1 and </w:t>
      </w:r>
      <w:r w:rsidR="004D6D8A" w:rsidRPr="003816DE">
        <w:rPr>
          <w:rFonts w:cs="Arial"/>
        </w:rPr>
        <w:t>t</w:t>
      </w:r>
      <w:r w:rsidRPr="003816DE">
        <w:rPr>
          <w:rFonts w:cs="Arial"/>
        </w:rPr>
        <w:t>ask 3.</w:t>
      </w:r>
    </w:p>
    <w:p w14:paraId="7411B5D0" w14:textId="25A120DA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Submit this workbook in </w:t>
      </w:r>
      <w:r w:rsidR="00D7087A" w:rsidRPr="003816DE">
        <w:rPr>
          <w:rFonts w:cs="Arial"/>
        </w:rPr>
        <w:t>.pdf</w:t>
      </w:r>
      <w:r w:rsidRPr="003816DE">
        <w:rPr>
          <w:rFonts w:cs="Arial"/>
        </w:rPr>
        <w:t xml:space="preserve"> format at the end of the </w:t>
      </w:r>
      <w:r w:rsidR="001E40A1">
        <w:rPr>
          <w:rFonts w:cs="Arial"/>
        </w:rPr>
        <w:t>task</w:t>
      </w:r>
      <w:r w:rsidR="001E40A1" w:rsidRPr="003816DE">
        <w:rPr>
          <w:rFonts w:cs="Arial"/>
        </w:rPr>
        <w:t xml:space="preserve"> </w:t>
      </w:r>
      <w:r w:rsidR="73FD8186" w:rsidRPr="003816DE">
        <w:rPr>
          <w:rFonts w:cs="Arial"/>
        </w:rPr>
        <w:t>using the file naming convention</w:t>
      </w:r>
      <w:r w:rsidRPr="003816DE">
        <w:rPr>
          <w:rFonts w:cs="Arial"/>
        </w:rPr>
        <w:t>.</w:t>
      </w:r>
    </w:p>
    <w:p w14:paraId="6678E3EC" w14:textId="04ADB9D1" w:rsidR="02AC209C" w:rsidRPr="003816DE" w:rsidRDefault="02AC209C" w:rsidP="1DEE4E60">
      <w:pPr>
        <w:rPr>
          <w:rFonts w:cs="Arial"/>
        </w:rPr>
      </w:pPr>
      <w:proofErr w:type="spellStart"/>
      <w:r w:rsidRPr="003816DE">
        <w:rPr>
          <w:rFonts w:cs="Arial"/>
        </w:rPr>
        <w:t>Surname_Initial_</w:t>
      </w:r>
      <w:r w:rsidR="007A509F" w:rsidRPr="003816DE">
        <w:rPr>
          <w:rFonts w:cs="Arial"/>
        </w:rPr>
        <w:t>student</w:t>
      </w:r>
      <w:proofErr w:type="spellEnd"/>
      <w:r w:rsidRPr="003816DE">
        <w:rPr>
          <w:rFonts w:cs="Arial"/>
        </w:rPr>
        <w:t xml:space="preserve"> number_Workbook1</w:t>
      </w:r>
      <w:r w:rsidR="00A44F52">
        <w:rPr>
          <w:rFonts w:cs="Arial"/>
        </w:rPr>
        <w:t>_Task2</w:t>
      </w:r>
    </w:p>
    <w:p w14:paraId="46CCBC36" w14:textId="10F5AB89" w:rsidR="02AC209C" w:rsidRPr="003816DE" w:rsidRDefault="007A509F" w:rsidP="1DEE4E60">
      <w:r w:rsidRPr="003816DE">
        <w:rPr>
          <w:rFonts w:cs="Arial"/>
        </w:rPr>
        <w:t>For exam</w:t>
      </w:r>
      <w:r w:rsidR="009A4F50" w:rsidRPr="003816DE">
        <w:rPr>
          <w:rFonts w:cs="Arial"/>
        </w:rPr>
        <w:t>ple</w:t>
      </w:r>
      <w:r w:rsidR="009069B6">
        <w:rPr>
          <w:rFonts w:cs="Arial"/>
        </w:rPr>
        <w:t>:</w:t>
      </w:r>
      <w:r w:rsidR="02AC209C" w:rsidRPr="003816DE">
        <w:rPr>
          <w:rFonts w:cs="Arial"/>
        </w:rPr>
        <w:t xml:space="preserve"> Smith_J_123456789_Workbook1</w:t>
      </w:r>
      <w:r w:rsidR="00A44F52">
        <w:rPr>
          <w:rFonts w:cs="Arial"/>
        </w:rPr>
        <w:t>_Task2</w:t>
      </w:r>
      <w:r w:rsidR="02AC209C" w:rsidRPr="003816DE">
        <w:rPr>
          <w:rFonts w:cs="Arial"/>
        </w:rPr>
        <w:t>.pdf</w:t>
      </w:r>
    </w:p>
    <w:p w14:paraId="375D378A" w14:textId="77777777" w:rsidR="004D02D5" w:rsidRPr="003816DE" w:rsidRDefault="004D02D5" w:rsidP="003D23A7">
      <w:pPr>
        <w:pStyle w:val="Heading2"/>
        <w:rPr>
          <w:rFonts w:eastAsia="Arial"/>
          <w:color w:val="auto"/>
        </w:rPr>
      </w:pPr>
      <w:bookmarkStart w:id="4" w:name="_Toc107837591"/>
      <w:r w:rsidRPr="003816DE">
        <w:rPr>
          <w:rFonts w:eastAsia="Arial"/>
          <w:color w:val="auto"/>
        </w:rPr>
        <w:t>Evidence</w:t>
      </w:r>
      <w:bookmarkEnd w:id="4"/>
    </w:p>
    <w:p w14:paraId="0E286D65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Print screens of websites should be captioned with the following information:</w:t>
      </w:r>
    </w:p>
    <w:p w14:paraId="3FF98160" w14:textId="77777777" w:rsidR="004D02D5" w:rsidRPr="003816DE" w:rsidRDefault="009014D0" w:rsidP="004D02D5">
      <w:pPr>
        <w:pStyle w:val="NCFE-Bullet-Short"/>
      </w:pPr>
      <w:r w:rsidRPr="003816DE">
        <w:t>a</w:t>
      </w:r>
      <w:r w:rsidR="004D02D5" w:rsidRPr="003816DE">
        <w:t>rticle title</w:t>
      </w:r>
    </w:p>
    <w:p w14:paraId="61E516DD" w14:textId="77777777" w:rsidR="004D02D5" w:rsidRPr="003816DE" w:rsidRDefault="009014D0" w:rsidP="004D02D5">
      <w:pPr>
        <w:pStyle w:val="NCFE-Bullet-Short"/>
      </w:pPr>
      <w:r w:rsidRPr="003816DE">
        <w:t>w</w:t>
      </w:r>
      <w:r w:rsidR="004D02D5" w:rsidRPr="003816DE">
        <w:t>ebsite address</w:t>
      </w:r>
    </w:p>
    <w:p w14:paraId="2CAB1811" w14:textId="77777777" w:rsidR="004D02D5" w:rsidRPr="003816DE" w:rsidRDefault="009014D0" w:rsidP="004D02D5">
      <w:pPr>
        <w:pStyle w:val="NCFE-Bullet-Short"/>
      </w:pPr>
      <w:r w:rsidRPr="003816DE">
        <w:t>d</w:t>
      </w:r>
      <w:r w:rsidR="004D02D5" w:rsidRPr="003816DE">
        <w:t>ate accessed</w:t>
      </w:r>
    </w:p>
    <w:p w14:paraId="3AC720B6" w14:textId="77777777" w:rsidR="004D02D5" w:rsidRPr="003816DE" w:rsidRDefault="009014D0" w:rsidP="004D02D5">
      <w:pPr>
        <w:pStyle w:val="NCFE-Bullet-Short"/>
      </w:pPr>
      <w:r w:rsidRPr="003816DE">
        <w:t>p</w:t>
      </w:r>
      <w:r w:rsidR="004D02D5" w:rsidRPr="003816DE">
        <w:t>ublisher</w:t>
      </w:r>
    </w:p>
    <w:p w14:paraId="043ECC79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All print screens should be numbered and linked to the task.</w:t>
      </w:r>
    </w:p>
    <w:p w14:paraId="7836F613" w14:textId="07F1838B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For </w:t>
      </w:r>
      <w:proofErr w:type="gramStart"/>
      <w:r w:rsidRPr="003816DE">
        <w:rPr>
          <w:rFonts w:cs="Arial"/>
        </w:rPr>
        <w:t>example</w:t>
      </w:r>
      <w:proofErr w:type="gramEnd"/>
      <w:r w:rsidRPr="003816DE">
        <w:rPr>
          <w:rFonts w:cs="Arial"/>
        </w:rPr>
        <w:t xml:space="preserve"> </w:t>
      </w:r>
      <w:r w:rsidR="00712984" w:rsidRPr="003816DE">
        <w:rPr>
          <w:rFonts w:cs="Arial"/>
        </w:rPr>
        <w:t>t</w:t>
      </w:r>
      <w:r w:rsidRPr="003816DE">
        <w:rPr>
          <w:rFonts w:cs="Arial"/>
        </w:rPr>
        <w:t xml:space="preserve">ask 1, </w:t>
      </w:r>
      <w:r w:rsidR="00712984" w:rsidRPr="003816DE">
        <w:rPr>
          <w:rFonts w:cs="Arial"/>
        </w:rPr>
        <w:t>e</w:t>
      </w:r>
      <w:r w:rsidRPr="003816DE">
        <w:rPr>
          <w:rFonts w:cs="Arial"/>
        </w:rPr>
        <w:t>vidence 2 would be shortened to 1.2</w:t>
      </w:r>
      <w:r w:rsidR="009069B6">
        <w:rPr>
          <w:rFonts w:cs="Arial"/>
        </w:rPr>
        <w:t>.</w:t>
      </w:r>
    </w:p>
    <w:p w14:paraId="6F8B38FA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Ensure each print screen </w:t>
      </w:r>
      <w:r w:rsidR="53DA8700" w:rsidRPr="003816DE">
        <w:rPr>
          <w:rFonts w:cs="Arial"/>
        </w:rPr>
        <w:t>i</w:t>
      </w:r>
      <w:r w:rsidRPr="003816DE">
        <w:rPr>
          <w:rFonts w:cs="Arial"/>
        </w:rPr>
        <w:t>s labelled with a brief description of what is being shown.</w:t>
      </w:r>
    </w:p>
    <w:p w14:paraId="5DDFF51C" w14:textId="77777777" w:rsidR="004D02D5" w:rsidRPr="003816DE" w:rsidRDefault="004D02D5" w:rsidP="003D23A7">
      <w:pPr>
        <w:pStyle w:val="Heading1"/>
        <w:rPr>
          <w:rFonts w:eastAsia="Arial"/>
        </w:rPr>
      </w:pPr>
      <w:bookmarkStart w:id="5" w:name="_Toc107837592"/>
      <w:bookmarkStart w:id="6" w:name="_Toc46843187"/>
      <w:r w:rsidRPr="003816DE">
        <w:rPr>
          <w:rFonts w:eastAsia="Arial"/>
        </w:rPr>
        <w:lastRenderedPageBreak/>
        <w:t xml:space="preserve">Task 2: </w:t>
      </w:r>
      <w:r w:rsidR="00D201E2" w:rsidRPr="003816DE">
        <w:rPr>
          <w:rFonts w:eastAsia="Arial"/>
        </w:rPr>
        <w:t>d</w:t>
      </w:r>
      <w:r w:rsidRPr="003816DE">
        <w:rPr>
          <w:rFonts w:eastAsia="Arial"/>
        </w:rPr>
        <w:t xml:space="preserve">esign - </w:t>
      </w:r>
      <w:r w:rsidR="00BA4A7D" w:rsidRPr="003816DE">
        <w:rPr>
          <w:rFonts w:eastAsia="Arial"/>
        </w:rPr>
        <w:t>s</w:t>
      </w:r>
      <w:r w:rsidRPr="003816DE">
        <w:rPr>
          <w:rFonts w:eastAsia="Arial"/>
        </w:rPr>
        <w:t>ervers and storage</w:t>
      </w:r>
      <w:bookmarkEnd w:id="5"/>
    </w:p>
    <w:p w14:paraId="17D7EEB7" w14:textId="6D810364" w:rsidR="0026113F" w:rsidRDefault="6B1A21BE" w:rsidP="2E4F20ED">
      <w:pPr>
        <w:pStyle w:val="Heading4"/>
        <w:rPr>
          <w:color w:val="auto"/>
        </w:rPr>
      </w:pPr>
      <w:r w:rsidRPr="2E4F20ED">
        <w:rPr>
          <w:color w:val="auto"/>
        </w:rPr>
        <w:t xml:space="preserve">Technical </w:t>
      </w:r>
      <w:r w:rsidR="00AF0E2B" w:rsidRPr="2E4F20ED">
        <w:rPr>
          <w:color w:val="auto"/>
        </w:rPr>
        <w:t>proposal</w:t>
      </w:r>
      <w:r w:rsidR="009E3119" w:rsidRPr="2E4F20ED">
        <w:rPr>
          <w:color w:val="auto"/>
        </w:rPr>
        <w:t xml:space="preserve"> </w:t>
      </w:r>
    </w:p>
    <w:p w14:paraId="54A16581" w14:textId="243808DE" w:rsidR="0026113F" w:rsidRDefault="654B94B3" w:rsidP="0026113F">
      <w:pPr>
        <w:pStyle w:val="Heading4"/>
        <w:rPr>
          <w:color w:val="auto"/>
        </w:rPr>
      </w:pPr>
      <w:r w:rsidRPr="2E4F20ED">
        <w:rPr>
          <w:color w:val="auto"/>
        </w:rPr>
        <w:t>D</w:t>
      </w:r>
      <w:r w:rsidR="009E3119" w:rsidRPr="2E4F20ED">
        <w:rPr>
          <w:color w:val="auto"/>
        </w:rPr>
        <w:t>iscussion of planned network architecture</w:t>
      </w:r>
    </w:p>
    <w:p w14:paraId="392B37D6" w14:textId="47A0306D" w:rsidR="009E1428" w:rsidRDefault="00C4742E" w:rsidP="00C4742E">
      <w:pPr>
        <w:pStyle w:val="Heading4"/>
        <w:rPr>
          <w:color w:val="auto"/>
        </w:rPr>
      </w:pPr>
      <w:r w:rsidRPr="00C4742E">
        <w:rPr>
          <w:color w:val="auto"/>
        </w:rPr>
        <w:t>Print screens of online sources used and written evaluation of sources</w:t>
      </w:r>
    </w:p>
    <w:p w14:paraId="6D28ABD8" w14:textId="25D11B56" w:rsidR="00EE2935" w:rsidRPr="001B7401" w:rsidRDefault="00EE2935" w:rsidP="001B7401">
      <w:pPr>
        <w:pStyle w:val="Heading4"/>
        <w:rPr>
          <w:color w:val="auto"/>
        </w:rPr>
      </w:pPr>
      <w:r w:rsidRPr="66504130">
        <w:rPr>
          <w:color w:val="auto"/>
        </w:rPr>
        <w:t xml:space="preserve">Diagram of the physical server </w:t>
      </w:r>
      <w:r w:rsidR="7187FC10" w:rsidRPr="66504130">
        <w:rPr>
          <w:color w:val="auto"/>
        </w:rPr>
        <w:t>arrangement with roles and applications</w:t>
      </w:r>
    </w:p>
    <w:p w14:paraId="676E916C" w14:textId="77777777" w:rsidR="00EE2935" w:rsidRPr="001B7401" w:rsidRDefault="00EE2935" w:rsidP="001B7401">
      <w:pPr>
        <w:pStyle w:val="Heading4"/>
        <w:rPr>
          <w:color w:val="auto"/>
        </w:rPr>
      </w:pPr>
    </w:p>
    <w:p w14:paraId="343F894E" w14:textId="77777777" w:rsidR="004D02D5" w:rsidRPr="003816DE" w:rsidRDefault="004D02D5" w:rsidP="003D23A7">
      <w:pPr>
        <w:pStyle w:val="Heading1"/>
      </w:pPr>
      <w:bookmarkStart w:id="7" w:name="_Toc107837593"/>
      <w:r w:rsidRPr="003816DE">
        <w:lastRenderedPageBreak/>
        <w:t>Review and submit</w:t>
      </w:r>
      <w:bookmarkEnd w:id="7"/>
    </w:p>
    <w:p w14:paraId="04833747" w14:textId="4FC2EA11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You have now reached the end of the </w:t>
      </w:r>
      <w:r w:rsidR="00A44F52">
        <w:rPr>
          <w:rFonts w:cs="Arial"/>
        </w:rPr>
        <w:t>task</w:t>
      </w:r>
      <w:r w:rsidRPr="003816DE">
        <w:rPr>
          <w:rFonts w:cs="Arial"/>
        </w:rPr>
        <w:t xml:space="preserve">. It is recommended that you review all the evidence required for the </w:t>
      </w:r>
      <w:r w:rsidR="00A44F52">
        <w:rPr>
          <w:rFonts w:cs="Arial"/>
        </w:rPr>
        <w:t>task</w:t>
      </w:r>
      <w:r w:rsidR="00A44F52" w:rsidRPr="003816DE">
        <w:rPr>
          <w:rFonts w:cs="Arial"/>
        </w:rPr>
        <w:t xml:space="preserve"> </w:t>
      </w:r>
      <w:r w:rsidRPr="003816DE">
        <w:rPr>
          <w:rFonts w:cs="Arial"/>
        </w:rPr>
        <w:t>to ensure all print screens and annotations have been provided.</w:t>
      </w:r>
    </w:p>
    <w:p w14:paraId="38EC4C46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Save this document and convert into a </w:t>
      </w:r>
      <w:r w:rsidR="00201342" w:rsidRPr="003816DE">
        <w:rPr>
          <w:rFonts w:cs="Arial"/>
        </w:rPr>
        <w:t>.pdf</w:t>
      </w:r>
      <w:r w:rsidRPr="003816DE">
        <w:rPr>
          <w:rFonts w:cs="Arial"/>
        </w:rPr>
        <w:t xml:space="preserve"> for submission using the </w:t>
      </w:r>
      <w:r w:rsidR="4104C9EA" w:rsidRPr="003816DE">
        <w:rPr>
          <w:rFonts w:cs="Arial"/>
        </w:rPr>
        <w:t xml:space="preserve">file </w:t>
      </w:r>
      <w:r w:rsidRPr="003816DE">
        <w:rPr>
          <w:rFonts w:cs="Arial"/>
        </w:rPr>
        <w:t>naming convention.</w:t>
      </w:r>
    </w:p>
    <w:bookmarkEnd w:id="6"/>
    <w:p w14:paraId="5C36FD15" w14:textId="15FCD55B" w:rsidR="004D02D5" w:rsidRPr="003816DE" w:rsidRDefault="2FEC38E8" w:rsidP="1DEE4E60">
      <w:pPr>
        <w:rPr>
          <w:rFonts w:cs="Arial"/>
        </w:rPr>
      </w:pPr>
      <w:proofErr w:type="spellStart"/>
      <w:r w:rsidRPr="003816DE">
        <w:rPr>
          <w:rFonts w:cs="Arial"/>
        </w:rPr>
        <w:t>Surname_Initial_</w:t>
      </w:r>
      <w:r w:rsidR="00610B89" w:rsidRPr="003816DE">
        <w:rPr>
          <w:rFonts w:cs="Arial"/>
        </w:rPr>
        <w:t>student</w:t>
      </w:r>
      <w:proofErr w:type="spellEnd"/>
      <w:r w:rsidRPr="003816DE">
        <w:rPr>
          <w:rFonts w:cs="Arial"/>
        </w:rPr>
        <w:t xml:space="preserve"> number_Workbook1</w:t>
      </w:r>
      <w:r w:rsidR="00A44F52">
        <w:rPr>
          <w:rFonts w:cs="Arial"/>
        </w:rPr>
        <w:t>_Task2</w:t>
      </w:r>
    </w:p>
    <w:p w14:paraId="4497FECC" w14:textId="3E8F9870" w:rsidR="004D02D5" w:rsidRPr="003816DE" w:rsidRDefault="00EA5059" w:rsidP="1DEE4E60">
      <w:pPr>
        <w:sectPr w:rsidR="004D02D5" w:rsidRPr="003816DE" w:rsidSect="00CC4261">
          <w:headerReference w:type="even" r:id="rId20"/>
          <w:headerReference w:type="default" r:id="rId21"/>
          <w:footerReference w:type="default" r:id="rId22"/>
          <w:headerReference w:type="first" r:id="rId23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3816DE">
        <w:rPr>
          <w:rFonts w:cs="Arial"/>
        </w:rPr>
        <w:t>For example</w:t>
      </w:r>
      <w:r w:rsidR="003D23A7" w:rsidRPr="003816DE">
        <w:rPr>
          <w:rFonts w:cs="Arial"/>
        </w:rPr>
        <w:t>:</w:t>
      </w:r>
      <w:r w:rsidR="2FEC38E8" w:rsidRPr="003816DE">
        <w:rPr>
          <w:rFonts w:cs="Arial"/>
        </w:rPr>
        <w:t xml:space="preserve"> Smith_J_123456789_Workbook1</w:t>
      </w:r>
      <w:r w:rsidR="00A44F52">
        <w:rPr>
          <w:rFonts w:cs="Arial"/>
        </w:rPr>
        <w:t>_Task</w:t>
      </w:r>
      <w:r w:rsidR="00A25F78">
        <w:rPr>
          <w:rFonts w:cs="Arial"/>
        </w:rPr>
        <w:t>2</w:t>
      </w:r>
      <w:r w:rsidR="5DAA6E48" w:rsidRPr="003816DE">
        <w:rPr>
          <w:rFonts w:cs="Arial"/>
        </w:rPr>
        <w:t>.pdf</w:t>
      </w:r>
    </w:p>
    <w:p w14:paraId="41147A00" w14:textId="366BA3AB" w:rsidR="00EB76DD" w:rsidRDefault="00875694" w:rsidP="00875694">
      <w:pPr>
        <w:pStyle w:val="Heading1"/>
        <w:spacing w:before="480"/>
      </w:pPr>
      <w:bookmarkStart w:id="8" w:name="_Toc107837594"/>
      <w:r w:rsidRPr="003816DE">
        <w:lastRenderedPageBreak/>
        <w:t>Floor plan:</w:t>
      </w:r>
      <w:r>
        <w:t xml:space="preserve"> KJ eLearning </w:t>
      </w:r>
      <w:r w:rsidRPr="003D22A3">
        <w:rPr>
          <w:b w:val="0"/>
          <w:bCs w:val="0"/>
        </w:rPr>
        <w:t>- to be copied as required</w:t>
      </w:r>
      <w:r>
        <w:rPr>
          <w:noProof/>
        </w:rPr>
        <w:t xml:space="preserve"> </w:t>
      </w:r>
      <w:r w:rsidR="003D22A3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334BB150" wp14:editId="0831FA6B">
                <wp:simplePos x="0" y="0"/>
                <wp:positionH relativeFrom="column">
                  <wp:posOffset>0</wp:posOffset>
                </wp:positionH>
                <wp:positionV relativeFrom="paragraph">
                  <wp:posOffset>494665</wp:posOffset>
                </wp:positionV>
                <wp:extent cx="6974205" cy="4841875"/>
                <wp:effectExtent l="0" t="0" r="0" b="0"/>
                <wp:wrapTopAndBottom/>
                <wp:docPr id="138246288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74205" cy="4841875"/>
                          <a:chOff x="0" y="0"/>
                          <a:chExt cx="7340600" cy="5412105"/>
                        </a:xfrm>
                      </wpg:grpSpPr>
                      <pic:pic xmlns:pic="http://schemas.openxmlformats.org/drawingml/2006/picture">
                        <pic:nvPicPr>
                          <pic:cNvPr id="1" name="Picture 1" descr="Diagram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0600" cy="5412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Rectangle 2"/>
                        <wps:cNvSpPr/>
                        <wps:spPr>
                          <a:xfrm>
                            <a:off x="4360863" y="2760921"/>
                            <a:ext cx="1500188" cy="64293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073316EB" w14:textId="77777777" w:rsidR="00BB075D" w:rsidRDefault="00875694" w:rsidP="000F256E">
                              <w:pP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(Seats 10 currently, room for 20)</w:t>
                              </w:r>
                            </w:p>
                          </w:txbxContent>
                        </wps:txbx>
                        <wps:bodyPr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4BB150" id="Group 4" o:spid="_x0000_s1028" style="position:absolute;margin-left:0;margin-top:38.95pt;width:549.15pt;height:381.25pt;z-index:251666432" coordsize="73406,541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9oACAEBAAA/AP2k/aenuLax0o288kZaWTd5bEZ4FeR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alt="Diagram&#10;&#10;Description automatically generated" style="position:absolute;width:73406;height:54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">
                  <v:imagedata r:id="rId25" o:title="Diagram&#10;&#10;Description automatically generated"/>
                </v:shape>
                <v:rect id="Rectangle 2" o:spid="_x0000_s1030" style="position:absolute;left:43608;top:27609;width:15002;height:6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" fillcolor="white [3201]" strokecolor="white [3212]">
                  <v:textbox>
                    <w:txbxContent>
                      <w:p w14:paraId="073316EB" w14:textId="77777777" w:rsidR="00BB075D" w:rsidRDefault="00875694" w:rsidP="000F256E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(Seats 10 currently, room for 20)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bookmarkEnd w:id="8"/>
    </w:p>
    <w:p w14:paraId="14D78169" w14:textId="2A8C4774" w:rsidR="00EB76DD" w:rsidRDefault="00EB76DD" w:rsidP="00EB76DD"/>
    <w:p w14:paraId="629DEA5B" w14:textId="5F348E42" w:rsidR="00EB76DD" w:rsidRDefault="00EB76DD" w:rsidP="00EB76DD"/>
    <w:p w14:paraId="7E4254B6" w14:textId="51B8C90C" w:rsidR="00EB76DD" w:rsidRDefault="00EB76DD" w:rsidP="00EB76DD"/>
    <w:p w14:paraId="7F2DF2D8" w14:textId="77777777" w:rsidR="00E8720C" w:rsidRDefault="00E8720C" w:rsidP="00D81124">
      <w:pPr>
        <w:pStyle w:val="Heading1"/>
        <w:spacing w:before="480"/>
        <w:sectPr w:rsidR="00E8720C" w:rsidSect="00E8720C">
          <w:headerReference w:type="even" r:id="rId26"/>
          <w:headerReference w:type="default" r:id="rId27"/>
          <w:headerReference w:type="first" r:id="rId28"/>
          <w:pgSz w:w="16838" w:h="11906" w:orient="landscape"/>
          <w:pgMar w:top="851" w:right="1531" w:bottom="851" w:left="851" w:header="425" w:footer="567" w:gutter="0"/>
          <w:cols w:space="708"/>
          <w:formProt w:val="0"/>
          <w:docGrid w:linePitch="360"/>
        </w:sectPr>
      </w:pPr>
      <w:bookmarkStart w:id="9" w:name="_Toc89766839"/>
      <w:bookmarkStart w:id="10" w:name="_Toc92978556"/>
      <w:bookmarkStart w:id="11" w:name="_Toc93929783"/>
      <w:bookmarkStart w:id="12" w:name="_Toc93930204"/>
    </w:p>
    <w:p w14:paraId="06632FD8" w14:textId="52C986FC" w:rsidR="00EB76DD" w:rsidRPr="00C810E6" w:rsidRDefault="00EB76DD" w:rsidP="00D81124">
      <w:pPr>
        <w:pStyle w:val="Heading1"/>
        <w:spacing w:before="480"/>
      </w:pPr>
      <w:bookmarkStart w:id="13" w:name="_Toc107837595"/>
      <w:r w:rsidRPr="00C810E6">
        <w:lastRenderedPageBreak/>
        <w:t>Document information</w:t>
      </w:r>
      <w:bookmarkEnd w:id="9"/>
      <w:bookmarkEnd w:id="10"/>
      <w:bookmarkEnd w:id="11"/>
      <w:bookmarkEnd w:id="12"/>
      <w:bookmarkEnd w:id="13"/>
    </w:p>
    <w:p w14:paraId="262F169A" w14:textId="77777777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>All the material in this publication is © NCFE.</w:t>
      </w:r>
    </w:p>
    <w:p w14:paraId="6F731F24" w14:textId="70BFF324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‘T-LEVELS’ is a registered </w:t>
      </w:r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</w:t>
      </w:r>
      <w:proofErr w:type="gramEnd"/>
      <w:r w:rsidRPr="00C810E6">
        <w:rPr>
          <w:rFonts w:eastAsia="Calibri" w:cs="Arial"/>
        </w:rPr>
        <w:t xml:space="preserve"> of the Department for Education.</w:t>
      </w:r>
    </w:p>
    <w:p w14:paraId="2E7E90C1" w14:textId="0EDF9608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‘T Level’ is a registered </w:t>
      </w:r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</w:t>
      </w:r>
      <w:proofErr w:type="gramEnd"/>
      <w:r w:rsidRPr="00C810E6">
        <w:rPr>
          <w:rFonts w:eastAsia="Calibri" w:cs="Arial"/>
        </w:rPr>
        <w:t xml:space="preserve"> of the Institute for Apprenticeships and Technical Education.</w:t>
      </w:r>
    </w:p>
    <w:p w14:paraId="48840C83" w14:textId="328B5E64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‘Institute for Apprenticeships &amp; Technical Education’ and logo are registered </w:t>
      </w:r>
      <w:proofErr w:type="spellStart"/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marks</w:t>
      </w:r>
      <w:proofErr w:type="spellEnd"/>
      <w:proofErr w:type="gramEnd"/>
      <w:r w:rsidRPr="00C810E6">
        <w:rPr>
          <w:rFonts w:eastAsia="Calibri" w:cs="Arial"/>
        </w:rPr>
        <w:t xml:space="preserve"> of the Institute for Apprenticeships and Technical Education.</w:t>
      </w:r>
    </w:p>
    <w:p w14:paraId="0CE0D39C" w14:textId="5322F56B" w:rsidR="00EB76DD" w:rsidRPr="00C810E6" w:rsidRDefault="00EB76DD" w:rsidP="00EB76DD">
      <w:pPr>
        <w:tabs>
          <w:tab w:val="left" w:pos="7920"/>
        </w:tabs>
        <w:rPr>
          <w:rFonts w:eastAsia="Calibri" w:cs="Arial"/>
          <w:b/>
          <w:bCs/>
        </w:rPr>
      </w:pPr>
      <w:r w:rsidRPr="00C810E6">
        <w:rPr>
          <w:rFonts w:eastAsia="Calibri" w:cs="Arial"/>
        </w:rPr>
        <w:t>Owner: Head of Assessment Design</w:t>
      </w:r>
      <w:r w:rsidR="00E8720C">
        <w:rPr>
          <w:rFonts w:eastAsia="Calibri" w:cs="Arial"/>
        </w:rPr>
        <w:t>.</w:t>
      </w:r>
    </w:p>
    <w:sectPr w:rsidR="00EB76DD" w:rsidRPr="00C810E6" w:rsidSect="00E8720C">
      <w:pgSz w:w="11906" w:h="16838"/>
      <w:pgMar w:top="1531" w:right="851" w:bottom="851" w:left="851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0C116" w14:textId="77777777" w:rsidR="0086576F" w:rsidRDefault="0086576F" w:rsidP="003020C6">
      <w:r>
        <w:separator/>
      </w:r>
    </w:p>
  </w:endnote>
  <w:endnote w:type="continuationSeparator" w:id="0">
    <w:p w14:paraId="6FBD844C" w14:textId="77777777" w:rsidR="0086576F" w:rsidRDefault="0086576F" w:rsidP="003020C6">
      <w:r>
        <w:continuationSeparator/>
      </w:r>
    </w:p>
  </w:endnote>
  <w:endnote w:type="continuationNotice" w:id="1">
    <w:p w14:paraId="30995F50" w14:textId="77777777" w:rsidR="0086576F" w:rsidRDefault="0086576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768F1" w14:textId="77777777" w:rsidR="00BB075D" w:rsidRDefault="00BB07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49EF5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513DCA">
      <w:fldChar w:fldCharType="begin"/>
    </w:r>
    <w:r w:rsidR="00ED477E">
      <w:instrText xml:space="preserve"> STYLEREF  NCFE-document-version-number  \* MERGEFORMAT </w:instrText>
    </w:r>
    <w:r w:rsidR="00513DCA">
      <w:fldChar w:fldCharType="separate"/>
    </w:r>
    <w:r w:rsidR="009D2D1D">
      <w:rPr>
        <w:b/>
        <w:bCs/>
        <w:noProof/>
        <w:lang w:val="en-US"/>
      </w:rPr>
      <w:t>Error! No text of specified style in document.</w:t>
    </w:r>
    <w:r w:rsidR="00513DCA">
      <w:fldChar w:fldCharType="end"/>
    </w:r>
    <w:r w:rsidR="003932BC" w:rsidRPr="00F82BE8">
      <w:rPr>
        <w:rFonts w:cs="Arial"/>
        <w:szCs w:val="16"/>
      </w:rPr>
      <w:t xml:space="preserve">  </w:t>
    </w:r>
    <w:r w:rsidR="00513DCA" w:rsidRPr="009D2D1D">
      <w:fldChar w:fldCharType="begin"/>
    </w:r>
    <w:r w:rsidR="00ED477E" w:rsidRPr="009D2D1D">
      <w:instrText xml:space="preserve"> STYLEREF  NCFE-document-version-number-date  \* MERGEFORMAT </w:instrText>
    </w:r>
    <w:r w:rsidR="00513DCA" w:rsidRPr="009D2D1D">
      <w:fldChar w:fldCharType="separate"/>
    </w:r>
    <w:r w:rsidR="009D2D1D" w:rsidRPr="009D2D1D">
      <w:rPr>
        <w:b/>
        <w:bCs/>
        <w:noProof/>
        <w:lang w:val="en-US"/>
      </w:rPr>
      <w:t>Error! No text of specified style in document.</w:t>
    </w:r>
    <w:r w:rsidR="00513DCA" w:rsidRPr="009D2D1D">
      <w:fldChar w:fldCharType="end"/>
    </w:r>
    <w:r w:rsidR="00CC4D23">
      <w:ptab w:relativeTo="margin" w:alignment="right" w:leader="none"/>
    </w:r>
    <w:r w:rsidR="00513DCA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513DCA">
      <w:rPr>
        <w:rFonts w:cs="Arial"/>
        <w:szCs w:val="16"/>
      </w:rPr>
      <w:fldChar w:fldCharType="separate"/>
    </w:r>
    <w:r w:rsidR="009D2D1D" w:rsidRPr="009D2D1D">
      <w:rPr>
        <w:rFonts w:cs="Arial"/>
        <w:noProof/>
        <w:sz w:val="20"/>
        <w:szCs w:val="16"/>
      </w:rPr>
      <w:t>2</w:t>
    </w:r>
    <w:r w:rsidR="00513DCA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9D2D1D" w:rsidRPr="009D2D1D">
        <w:rPr>
          <w:rFonts w:cs="Arial"/>
          <w:noProof/>
          <w:szCs w:val="16"/>
        </w:rPr>
        <w:t>11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AECB7" w14:textId="77777777" w:rsidR="00BB075D" w:rsidRDefault="00BB07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CC613" w14:textId="557211D5" w:rsidR="003816DE" w:rsidRPr="00D45516" w:rsidRDefault="003816DE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>Version:</w:t>
    </w:r>
    <w:r w:rsidR="00AF0E2B">
      <w:rPr>
        <w:sz w:val="16"/>
        <w:szCs w:val="16"/>
      </w:rPr>
      <w:t xml:space="preserve"> 1.0</w:t>
    </w:r>
    <w:r>
      <w:rPr>
        <w:sz w:val="16"/>
        <w:szCs w:val="16"/>
      </w:rPr>
      <w:ptab w:relativeTo="margin" w:alignment="right" w:leader="none"/>
    </w:r>
    <w:r w:rsidR="00513DCA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513DCA" w:rsidRPr="00D45516">
      <w:rPr>
        <w:sz w:val="16"/>
        <w:szCs w:val="16"/>
      </w:rPr>
      <w:fldChar w:fldCharType="separate"/>
    </w:r>
    <w:r w:rsidR="005B018F">
      <w:rPr>
        <w:noProof/>
        <w:sz w:val="16"/>
        <w:szCs w:val="16"/>
      </w:rPr>
      <w:t>4</w:t>
    </w:r>
    <w:r w:rsidR="00513DCA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5B018F" w:rsidRPr="005B018F">
        <w:rPr>
          <w:noProof/>
          <w:sz w:val="16"/>
          <w:szCs w:val="16"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8A8A0" w14:textId="77777777" w:rsidR="0086576F" w:rsidRDefault="0086576F" w:rsidP="003020C6">
      <w:r>
        <w:separator/>
      </w:r>
    </w:p>
  </w:footnote>
  <w:footnote w:type="continuationSeparator" w:id="0">
    <w:p w14:paraId="26835B48" w14:textId="77777777" w:rsidR="0086576F" w:rsidRDefault="0086576F" w:rsidP="003020C6">
      <w:r>
        <w:continuationSeparator/>
      </w:r>
    </w:p>
  </w:footnote>
  <w:footnote w:type="continuationNotice" w:id="1">
    <w:p w14:paraId="0DAC3C16" w14:textId="77777777" w:rsidR="0086576F" w:rsidRDefault="0086576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9ABE3" w14:textId="72FE183F" w:rsidR="00BB075D" w:rsidRDefault="00BB075D">
    <w:pPr>
      <w:pStyle w:val="Header"/>
    </w:pPr>
    <w:r>
      <w:pict w14:anchorId="09007E6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92876" o:spid="_x0000_s1026" type="#_x0000_t136" style="position:absolute;margin-left:0;margin-top:0;width:599.45pt;height:11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81C98" w14:textId="009B0772" w:rsidR="003816DE" w:rsidRPr="00560496" w:rsidRDefault="00BB075D" w:rsidP="003816DE">
    <w:pPr>
      <w:spacing w:before="360" w:after="0" w:line="240" w:lineRule="auto"/>
      <w:rPr>
        <w:sz w:val="16"/>
        <w:szCs w:val="16"/>
      </w:rPr>
    </w:pPr>
    <w:r>
      <w:rPr>
        <w:noProof/>
      </w:rPr>
      <w:pict w14:anchorId="4BFE94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92877" o:spid="_x0000_s1027" type="#_x0000_t136" style="position:absolute;margin-left:0;margin-top:0;width:599.45pt;height:119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="00513DCA" w:rsidRPr="00560496">
      <w:rPr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5215F" w14:textId="4DA744AA" w:rsidR="00BB075D" w:rsidRDefault="00BB075D">
    <w:pPr>
      <w:pStyle w:val="Header"/>
    </w:pPr>
    <w:r>
      <w:pict w14:anchorId="5461F9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92875" o:spid="_x0000_s1025" type="#_x0000_t136" style="position:absolute;margin-left:0;margin-top:0;width:599.45pt;height:11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586D3" w14:textId="0FEE589E" w:rsidR="00DC0302" w:rsidRDefault="00BB075D">
    <w:pPr>
      <w:pStyle w:val="Header"/>
    </w:pPr>
    <w:r>
      <w:pict w14:anchorId="7CACE5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92879" o:spid="_x0000_s1029" type="#_x0000_t136" style="position:absolute;margin-left:0;margin-top:0;width:599.45pt;height:119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03F9" w14:textId="04F8F2B3" w:rsidR="003816DE" w:rsidRPr="00560496" w:rsidRDefault="00BB075D" w:rsidP="003816DE">
    <w:pPr>
      <w:spacing w:before="360" w:after="0" w:line="240" w:lineRule="auto"/>
      <w:rPr>
        <w:sz w:val="16"/>
        <w:szCs w:val="16"/>
      </w:rPr>
    </w:pPr>
    <w:r>
      <w:rPr>
        <w:noProof/>
      </w:rPr>
      <w:pict w14:anchorId="10937B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92880" o:spid="_x0000_s1030" type="#_x0000_t136" style="position:absolute;margin-left:0;margin-top:0;width:599.45pt;height:119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="00513DCA" w:rsidRPr="00560496">
      <w:rPr>
        <w:sz w:val="16"/>
        <w:szCs w:val="16"/>
      </w:rPr>
      <w:fldChar w:fldCharType="end"/>
    </w:r>
    <w:r w:rsidR="00222BA1">
      <w:rPr>
        <w:sz w:val="16"/>
        <w:szCs w:val="16"/>
      </w:rPr>
      <w:t>, Task 2</w:t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="00513DCA" w:rsidRPr="00560496">
      <w:rPr>
        <w:sz w:val="16"/>
        <w:szCs w:val="16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72B6B" w14:textId="477F797C" w:rsidR="00DC0302" w:rsidRDefault="00BB075D">
    <w:pPr>
      <w:pStyle w:val="Header"/>
    </w:pPr>
    <w:r>
      <w:pict w14:anchorId="2D7047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92878" o:spid="_x0000_s1028" type="#_x0000_t136" style="position:absolute;margin-left:0;margin-top:0;width:599.45pt;height:119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CC97" w14:textId="4398428E" w:rsidR="00E74633" w:rsidRDefault="00BB075D">
    <w:pPr>
      <w:pStyle w:val="Header"/>
    </w:pPr>
    <w:r>
      <w:pict w14:anchorId="009733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92882" o:spid="_x0000_s1032" type="#_x0000_t136" style="position:absolute;margin-left:0;margin-top:0;width:599.45pt;height:119.8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8C03" w14:textId="44BB838F" w:rsidR="003816DE" w:rsidRPr="00560496" w:rsidRDefault="00BB075D" w:rsidP="003816DE">
    <w:pPr>
      <w:spacing w:before="360" w:after="0" w:line="240" w:lineRule="auto"/>
      <w:rPr>
        <w:sz w:val="16"/>
        <w:szCs w:val="16"/>
      </w:rPr>
    </w:pPr>
    <w:r>
      <w:rPr>
        <w:noProof/>
      </w:rPr>
      <w:pict w14:anchorId="486E262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92883" o:spid="_x0000_s1033" type="#_x0000_t136" style="position:absolute;margin-left:0;margin-top:0;width:599.45pt;height:119.8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="00513DCA"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="00513DCA"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="00513DCA"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="00513DCA" w:rsidRPr="00560496">
      <w:rPr>
        <w:sz w:val="16"/>
        <w:szCs w:val="16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9E1B5" w14:textId="03E02857" w:rsidR="00E74633" w:rsidRDefault="00BB075D">
    <w:pPr>
      <w:pStyle w:val="Header"/>
    </w:pPr>
    <w:r>
      <w:pict w14:anchorId="6E7B1B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192881" o:spid="_x0000_s1031" type="#_x0000_t136" style="position:absolute;margin-left:0;margin-top:0;width:599.45pt;height:119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81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7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75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72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269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666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063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460" w:hanging="397"/>
      </w:pPr>
      <w:rPr>
        <w:rFonts w:ascii="Wingdings" w:hAnsi="Wingdings" w:hint="default"/>
      </w:rPr>
    </w:lvl>
  </w:abstractNum>
  <w:num w:numId="1" w16cid:durableId="1435981504">
    <w:abstractNumId w:val="1"/>
  </w:num>
  <w:num w:numId="2" w16cid:durableId="1555657044">
    <w:abstractNumId w:val="0"/>
  </w:num>
  <w:num w:numId="3" w16cid:durableId="628437579">
    <w:abstractNumId w:val="0"/>
  </w:num>
  <w:num w:numId="4" w16cid:durableId="1181041079">
    <w:abstractNumId w:val="1"/>
  </w:num>
  <w:num w:numId="5" w16cid:durableId="1160147930">
    <w:abstractNumId w:val="1"/>
  </w:num>
  <w:num w:numId="6" w16cid:durableId="1644115571">
    <w:abstractNumId w:val="0"/>
  </w:num>
  <w:num w:numId="7" w16cid:durableId="1880318163">
    <w:abstractNumId w:val="1"/>
  </w:num>
  <w:num w:numId="8" w16cid:durableId="155288325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5D6"/>
    <w:rsid w:val="00010018"/>
    <w:rsid w:val="00014570"/>
    <w:rsid w:val="000153B1"/>
    <w:rsid w:val="00016E73"/>
    <w:rsid w:val="00017C01"/>
    <w:rsid w:val="000204FA"/>
    <w:rsid w:val="000255DC"/>
    <w:rsid w:val="00033C59"/>
    <w:rsid w:val="00041918"/>
    <w:rsid w:val="0004613C"/>
    <w:rsid w:val="00063DEB"/>
    <w:rsid w:val="000644F1"/>
    <w:rsid w:val="000647D1"/>
    <w:rsid w:val="00086248"/>
    <w:rsid w:val="0008751B"/>
    <w:rsid w:val="000A0449"/>
    <w:rsid w:val="000A2B92"/>
    <w:rsid w:val="000A4127"/>
    <w:rsid w:val="000A5CC5"/>
    <w:rsid w:val="000B0EEB"/>
    <w:rsid w:val="000C27F4"/>
    <w:rsid w:val="000D115E"/>
    <w:rsid w:val="000D31B6"/>
    <w:rsid w:val="000E19A9"/>
    <w:rsid w:val="000E624C"/>
    <w:rsid w:val="000F4E74"/>
    <w:rsid w:val="00103C03"/>
    <w:rsid w:val="00113E0D"/>
    <w:rsid w:val="00124019"/>
    <w:rsid w:val="00161EA7"/>
    <w:rsid w:val="00162105"/>
    <w:rsid w:val="001743E5"/>
    <w:rsid w:val="001752D5"/>
    <w:rsid w:val="00177217"/>
    <w:rsid w:val="001815EE"/>
    <w:rsid w:val="00187A5E"/>
    <w:rsid w:val="00192819"/>
    <w:rsid w:val="00194499"/>
    <w:rsid w:val="001B6603"/>
    <w:rsid w:val="001B67DF"/>
    <w:rsid w:val="001B7401"/>
    <w:rsid w:val="001D3DA4"/>
    <w:rsid w:val="001E40A1"/>
    <w:rsid w:val="001E4BD2"/>
    <w:rsid w:val="001E69AF"/>
    <w:rsid w:val="001F2B22"/>
    <w:rsid w:val="001F7EBF"/>
    <w:rsid w:val="00201342"/>
    <w:rsid w:val="002048D7"/>
    <w:rsid w:val="00207CF4"/>
    <w:rsid w:val="00210A94"/>
    <w:rsid w:val="00222BA1"/>
    <w:rsid w:val="00233F2B"/>
    <w:rsid w:val="00235F63"/>
    <w:rsid w:val="00235FE0"/>
    <w:rsid w:val="002377D6"/>
    <w:rsid w:val="002409E1"/>
    <w:rsid w:val="0024293E"/>
    <w:rsid w:val="0026113F"/>
    <w:rsid w:val="00262D1A"/>
    <w:rsid w:val="002664F6"/>
    <w:rsid w:val="002674BC"/>
    <w:rsid w:val="00270638"/>
    <w:rsid w:val="002737BD"/>
    <w:rsid w:val="0029495E"/>
    <w:rsid w:val="002A61BB"/>
    <w:rsid w:val="002B0492"/>
    <w:rsid w:val="002B22E4"/>
    <w:rsid w:val="002B2BE0"/>
    <w:rsid w:val="002C17FD"/>
    <w:rsid w:val="002C6131"/>
    <w:rsid w:val="002D2775"/>
    <w:rsid w:val="002D301B"/>
    <w:rsid w:val="002D7A45"/>
    <w:rsid w:val="002E0EE2"/>
    <w:rsid w:val="002E2CF8"/>
    <w:rsid w:val="002E48E8"/>
    <w:rsid w:val="003020C6"/>
    <w:rsid w:val="00303B87"/>
    <w:rsid w:val="00306CCE"/>
    <w:rsid w:val="00315D46"/>
    <w:rsid w:val="00327C47"/>
    <w:rsid w:val="0033042B"/>
    <w:rsid w:val="00334521"/>
    <w:rsid w:val="00346097"/>
    <w:rsid w:val="00351F1F"/>
    <w:rsid w:val="0036222A"/>
    <w:rsid w:val="003750BE"/>
    <w:rsid w:val="00381691"/>
    <w:rsid w:val="003816DE"/>
    <w:rsid w:val="00385699"/>
    <w:rsid w:val="0039070F"/>
    <w:rsid w:val="00391ACC"/>
    <w:rsid w:val="003932BC"/>
    <w:rsid w:val="003A043A"/>
    <w:rsid w:val="003B3572"/>
    <w:rsid w:val="003B7512"/>
    <w:rsid w:val="003C1EB4"/>
    <w:rsid w:val="003D22A3"/>
    <w:rsid w:val="003D23A7"/>
    <w:rsid w:val="003D612B"/>
    <w:rsid w:val="003D66CE"/>
    <w:rsid w:val="003E05D8"/>
    <w:rsid w:val="003F227C"/>
    <w:rsid w:val="003F301E"/>
    <w:rsid w:val="003F6ED6"/>
    <w:rsid w:val="003F708B"/>
    <w:rsid w:val="003F7704"/>
    <w:rsid w:val="00403D4B"/>
    <w:rsid w:val="00410569"/>
    <w:rsid w:val="0041493E"/>
    <w:rsid w:val="00414A89"/>
    <w:rsid w:val="00435A96"/>
    <w:rsid w:val="00436281"/>
    <w:rsid w:val="00447F21"/>
    <w:rsid w:val="00450269"/>
    <w:rsid w:val="00452F33"/>
    <w:rsid w:val="00456783"/>
    <w:rsid w:val="00467388"/>
    <w:rsid w:val="0047321C"/>
    <w:rsid w:val="00476BCD"/>
    <w:rsid w:val="00493A65"/>
    <w:rsid w:val="00494423"/>
    <w:rsid w:val="004A3F40"/>
    <w:rsid w:val="004B65E9"/>
    <w:rsid w:val="004B7671"/>
    <w:rsid w:val="004C0C50"/>
    <w:rsid w:val="004C7E86"/>
    <w:rsid w:val="004D02D5"/>
    <w:rsid w:val="004D4EC9"/>
    <w:rsid w:val="004D6D8A"/>
    <w:rsid w:val="004E02C2"/>
    <w:rsid w:val="004E200A"/>
    <w:rsid w:val="004E61E3"/>
    <w:rsid w:val="004F294F"/>
    <w:rsid w:val="005038E1"/>
    <w:rsid w:val="00504041"/>
    <w:rsid w:val="00513599"/>
    <w:rsid w:val="00513DCA"/>
    <w:rsid w:val="0051528E"/>
    <w:rsid w:val="00520853"/>
    <w:rsid w:val="00524F0E"/>
    <w:rsid w:val="00524F58"/>
    <w:rsid w:val="00534AC4"/>
    <w:rsid w:val="00545891"/>
    <w:rsid w:val="00550DB5"/>
    <w:rsid w:val="0055240E"/>
    <w:rsid w:val="00583034"/>
    <w:rsid w:val="0058582B"/>
    <w:rsid w:val="00590F6B"/>
    <w:rsid w:val="005955BB"/>
    <w:rsid w:val="00596F2C"/>
    <w:rsid w:val="005A3989"/>
    <w:rsid w:val="005A774E"/>
    <w:rsid w:val="005B018F"/>
    <w:rsid w:val="005B5374"/>
    <w:rsid w:val="005C377C"/>
    <w:rsid w:val="005C41BC"/>
    <w:rsid w:val="005E2E11"/>
    <w:rsid w:val="005E38DC"/>
    <w:rsid w:val="005E4D4C"/>
    <w:rsid w:val="005E6AB7"/>
    <w:rsid w:val="005E70C2"/>
    <w:rsid w:val="005F2262"/>
    <w:rsid w:val="005F35CE"/>
    <w:rsid w:val="00603715"/>
    <w:rsid w:val="00610B89"/>
    <w:rsid w:val="00611979"/>
    <w:rsid w:val="00613F24"/>
    <w:rsid w:val="00623300"/>
    <w:rsid w:val="00630ED1"/>
    <w:rsid w:val="00641CE1"/>
    <w:rsid w:val="00663AA0"/>
    <w:rsid w:val="006707F1"/>
    <w:rsid w:val="00670D5D"/>
    <w:rsid w:val="006717C3"/>
    <w:rsid w:val="00673507"/>
    <w:rsid w:val="0068231B"/>
    <w:rsid w:val="00690C26"/>
    <w:rsid w:val="0069100F"/>
    <w:rsid w:val="0069301B"/>
    <w:rsid w:val="006B3871"/>
    <w:rsid w:val="006D4624"/>
    <w:rsid w:val="006F1655"/>
    <w:rsid w:val="006F392E"/>
    <w:rsid w:val="006F70E3"/>
    <w:rsid w:val="0070062F"/>
    <w:rsid w:val="0071171E"/>
    <w:rsid w:val="00711BE8"/>
    <w:rsid w:val="00712178"/>
    <w:rsid w:val="00712984"/>
    <w:rsid w:val="00717931"/>
    <w:rsid w:val="007350A3"/>
    <w:rsid w:val="00741F74"/>
    <w:rsid w:val="00747F51"/>
    <w:rsid w:val="00757055"/>
    <w:rsid w:val="00762D12"/>
    <w:rsid w:val="0076724B"/>
    <w:rsid w:val="00772828"/>
    <w:rsid w:val="00773A5C"/>
    <w:rsid w:val="00774C40"/>
    <w:rsid w:val="007831A6"/>
    <w:rsid w:val="007853A9"/>
    <w:rsid w:val="00785629"/>
    <w:rsid w:val="00785B96"/>
    <w:rsid w:val="00790D25"/>
    <w:rsid w:val="007A152F"/>
    <w:rsid w:val="007A267C"/>
    <w:rsid w:val="007A4523"/>
    <w:rsid w:val="007A509F"/>
    <w:rsid w:val="007B09C2"/>
    <w:rsid w:val="007B7E28"/>
    <w:rsid w:val="007C6D96"/>
    <w:rsid w:val="00801025"/>
    <w:rsid w:val="008069BF"/>
    <w:rsid w:val="0081233E"/>
    <w:rsid w:val="00813193"/>
    <w:rsid w:val="0082259F"/>
    <w:rsid w:val="00823735"/>
    <w:rsid w:val="008239EA"/>
    <w:rsid w:val="00824A96"/>
    <w:rsid w:val="00825074"/>
    <w:rsid w:val="00827C81"/>
    <w:rsid w:val="00835AEC"/>
    <w:rsid w:val="00847B9D"/>
    <w:rsid w:val="00864425"/>
    <w:rsid w:val="0086467D"/>
    <w:rsid w:val="0086576F"/>
    <w:rsid w:val="00867E3A"/>
    <w:rsid w:val="00875694"/>
    <w:rsid w:val="00877274"/>
    <w:rsid w:val="0088246F"/>
    <w:rsid w:val="00885AF6"/>
    <w:rsid w:val="00885E1A"/>
    <w:rsid w:val="00885E6A"/>
    <w:rsid w:val="008B5409"/>
    <w:rsid w:val="008C1340"/>
    <w:rsid w:val="008C2236"/>
    <w:rsid w:val="008C3B24"/>
    <w:rsid w:val="008D0556"/>
    <w:rsid w:val="008E1650"/>
    <w:rsid w:val="008E1DC5"/>
    <w:rsid w:val="008F3210"/>
    <w:rsid w:val="008F3C25"/>
    <w:rsid w:val="00900523"/>
    <w:rsid w:val="00900882"/>
    <w:rsid w:val="009014D0"/>
    <w:rsid w:val="00904DF1"/>
    <w:rsid w:val="009069B6"/>
    <w:rsid w:val="00916ABD"/>
    <w:rsid w:val="009311AB"/>
    <w:rsid w:val="0093715F"/>
    <w:rsid w:val="009512DA"/>
    <w:rsid w:val="00951DF5"/>
    <w:rsid w:val="009543A9"/>
    <w:rsid w:val="00971C4E"/>
    <w:rsid w:val="00975404"/>
    <w:rsid w:val="009828BD"/>
    <w:rsid w:val="009922D8"/>
    <w:rsid w:val="009A366A"/>
    <w:rsid w:val="009A4F50"/>
    <w:rsid w:val="009B15D6"/>
    <w:rsid w:val="009B1B16"/>
    <w:rsid w:val="009D2D1D"/>
    <w:rsid w:val="009D3116"/>
    <w:rsid w:val="009D7BB8"/>
    <w:rsid w:val="009E1428"/>
    <w:rsid w:val="009E3119"/>
    <w:rsid w:val="009F1985"/>
    <w:rsid w:val="00A07413"/>
    <w:rsid w:val="00A100AB"/>
    <w:rsid w:val="00A25F78"/>
    <w:rsid w:val="00A41F89"/>
    <w:rsid w:val="00A420D9"/>
    <w:rsid w:val="00A44101"/>
    <w:rsid w:val="00A44314"/>
    <w:rsid w:val="00A4484B"/>
    <w:rsid w:val="00A44D0C"/>
    <w:rsid w:val="00A44F52"/>
    <w:rsid w:val="00A5036F"/>
    <w:rsid w:val="00A60A74"/>
    <w:rsid w:val="00A60F9A"/>
    <w:rsid w:val="00A618D2"/>
    <w:rsid w:val="00A63022"/>
    <w:rsid w:val="00A7259F"/>
    <w:rsid w:val="00A73817"/>
    <w:rsid w:val="00A757AA"/>
    <w:rsid w:val="00A80FC9"/>
    <w:rsid w:val="00AA3F3C"/>
    <w:rsid w:val="00AA6603"/>
    <w:rsid w:val="00AA6ACA"/>
    <w:rsid w:val="00AA6D12"/>
    <w:rsid w:val="00AB7B6F"/>
    <w:rsid w:val="00AC15AA"/>
    <w:rsid w:val="00AC6239"/>
    <w:rsid w:val="00AE74FC"/>
    <w:rsid w:val="00AF0E2B"/>
    <w:rsid w:val="00AF7BAE"/>
    <w:rsid w:val="00B10D49"/>
    <w:rsid w:val="00B13A2B"/>
    <w:rsid w:val="00B25D78"/>
    <w:rsid w:val="00B347BE"/>
    <w:rsid w:val="00B4503B"/>
    <w:rsid w:val="00B52F81"/>
    <w:rsid w:val="00B53643"/>
    <w:rsid w:val="00B54EC2"/>
    <w:rsid w:val="00B56168"/>
    <w:rsid w:val="00B57747"/>
    <w:rsid w:val="00B644C2"/>
    <w:rsid w:val="00B6550E"/>
    <w:rsid w:val="00B65AF2"/>
    <w:rsid w:val="00B71677"/>
    <w:rsid w:val="00B7755B"/>
    <w:rsid w:val="00B80D5C"/>
    <w:rsid w:val="00B823A4"/>
    <w:rsid w:val="00B83013"/>
    <w:rsid w:val="00B840A5"/>
    <w:rsid w:val="00B96E23"/>
    <w:rsid w:val="00BA4A56"/>
    <w:rsid w:val="00BA4A7D"/>
    <w:rsid w:val="00BB075D"/>
    <w:rsid w:val="00BB0E95"/>
    <w:rsid w:val="00BB17E7"/>
    <w:rsid w:val="00BB18A5"/>
    <w:rsid w:val="00BB430F"/>
    <w:rsid w:val="00BB668D"/>
    <w:rsid w:val="00BD5854"/>
    <w:rsid w:val="00BE03E3"/>
    <w:rsid w:val="00BF14F6"/>
    <w:rsid w:val="00C03CE6"/>
    <w:rsid w:val="00C0428B"/>
    <w:rsid w:val="00C04B43"/>
    <w:rsid w:val="00C0627C"/>
    <w:rsid w:val="00C066BD"/>
    <w:rsid w:val="00C106D2"/>
    <w:rsid w:val="00C10F78"/>
    <w:rsid w:val="00C14C13"/>
    <w:rsid w:val="00C23123"/>
    <w:rsid w:val="00C34BFF"/>
    <w:rsid w:val="00C3630F"/>
    <w:rsid w:val="00C38E78"/>
    <w:rsid w:val="00C4742E"/>
    <w:rsid w:val="00C52E40"/>
    <w:rsid w:val="00C56D01"/>
    <w:rsid w:val="00C743D5"/>
    <w:rsid w:val="00C74DFF"/>
    <w:rsid w:val="00C81027"/>
    <w:rsid w:val="00C8720B"/>
    <w:rsid w:val="00C87B7D"/>
    <w:rsid w:val="00C90E07"/>
    <w:rsid w:val="00CA0541"/>
    <w:rsid w:val="00CA283A"/>
    <w:rsid w:val="00CB0FD3"/>
    <w:rsid w:val="00CB48A0"/>
    <w:rsid w:val="00CB4C90"/>
    <w:rsid w:val="00CB5F21"/>
    <w:rsid w:val="00CB62F0"/>
    <w:rsid w:val="00CB67C7"/>
    <w:rsid w:val="00CB6F99"/>
    <w:rsid w:val="00CC1A19"/>
    <w:rsid w:val="00CC4261"/>
    <w:rsid w:val="00CC4D23"/>
    <w:rsid w:val="00CD2A62"/>
    <w:rsid w:val="00CD41A6"/>
    <w:rsid w:val="00CD4F75"/>
    <w:rsid w:val="00CD7643"/>
    <w:rsid w:val="00CE5114"/>
    <w:rsid w:val="00CE5664"/>
    <w:rsid w:val="00D01AFE"/>
    <w:rsid w:val="00D027F6"/>
    <w:rsid w:val="00D0373F"/>
    <w:rsid w:val="00D0778B"/>
    <w:rsid w:val="00D201E2"/>
    <w:rsid w:val="00D2258B"/>
    <w:rsid w:val="00D23E33"/>
    <w:rsid w:val="00D3083B"/>
    <w:rsid w:val="00D33343"/>
    <w:rsid w:val="00D33C55"/>
    <w:rsid w:val="00D5125C"/>
    <w:rsid w:val="00D52EC5"/>
    <w:rsid w:val="00D54F91"/>
    <w:rsid w:val="00D57AC0"/>
    <w:rsid w:val="00D63AE4"/>
    <w:rsid w:val="00D64999"/>
    <w:rsid w:val="00D674E4"/>
    <w:rsid w:val="00D7087A"/>
    <w:rsid w:val="00D7150D"/>
    <w:rsid w:val="00D72E29"/>
    <w:rsid w:val="00D739C4"/>
    <w:rsid w:val="00D741D0"/>
    <w:rsid w:val="00D81124"/>
    <w:rsid w:val="00D82C0C"/>
    <w:rsid w:val="00D84F76"/>
    <w:rsid w:val="00D85EE7"/>
    <w:rsid w:val="00DC0302"/>
    <w:rsid w:val="00DC0AE1"/>
    <w:rsid w:val="00DC1B4D"/>
    <w:rsid w:val="00DC1B64"/>
    <w:rsid w:val="00DC21E7"/>
    <w:rsid w:val="00DD66AA"/>
    <w:rsid w:val="00DD75CA"/>
    <w:rsid w:val="00DF0A9F"/>
    <w:rsid w:val="00DF1443"/>
    <w:rsid w:val="00DF1FB7"/>
    <w:rsid w:val="00DF46BD"/>
    <w:rsid w:val="00E26FE2"/>
    <w:rsid w:val="00E313EA"/>
    <w:rsid w:val="00E404F7"/>
    <w:rsid w:val="00E454E9"/>
    <w:rsid w:val="00E55830"/>
    <w:rsid w:val="00E62D3F"/>
    <w:rsid w:val="00E63850"/>
    <w:rsid w:val="00E65413"/>
    <w:rsid w:val="00E658C6"/>
    <w:rsid w:val="00E65B43"/>
    <w:rsid w:val="00E6646D"/>
    <w:rsid w:val="00E72DF7"/>
    <w:rsid w:val="00E74633"/>
    <w:rsid w:val="00E77253"/>
    <w:rsid w:val="00E77699"/>
    <w:rsid w:val="00E8720C"/>
    <w:rsid w:val="00E9065C"/>
    <w:rsid w:val="00EA5059"/>
    <w:rsid w:val="00EA76E8"/>
    <w:rsid w:val="00EB1CDA"/>
    <w:rsid w:val="00EB76DD"/>
    <w:rsid w:val="00EC3658"/>
    <w:rsid w:val="00EC7ECE"/>
    <w:rsid w:val="00ED2E59"/>
    <w:rsid w:val="00ED477E"/>
    <w:rsid w:val="00EE2935"/>
    <w:rsid w:val="00EE72D8"/>
    <w:rsid w:val="00F03A3A"/>
    <w:rsid w:val="00F233E6"/>
    <w:rsid w:val="00F305D0"/>
    <w:rsid w:val="00F30DD0"/>
    <w:rsid w:val="00F34488"/>
    <w:rsid w:val="00F36F4D"/>
    <w:rsid w:val="00F44238"/>
    <w:rsid w:val="00F46A85"/>
    <w:rsid w:val="00F4772C"/>
    <w:rsid w:val="00F50D4B"/>
    <w:rsid w:val="00F5790F"/>
    <w:rsid w:val="00F623D4"/>
    <w:rsid w:val="00F71833"/>
    <w:rsid w:val="00F82BE8"/>
    <w:rsid w:val="00F840F5"/>
    <w:rsid w:val="00F91B4F"/>
    <w:rsid w:val="00F938FB"/>
    <w:rsid w:val="00F97E81"/>
    <w:rsid w:val="00FA25FA"/>
    <w:rsid w:val="00FC0D43"/>
    <w:rsid w:val="00FC4809"/>
    <w:rsid w:val="00FD044D"/>
    <w:rsid w:val="00FD0DAA"/>
    <w:rsid w:val="00FE0B15"/>
    <w:rsid w:val="00FE6F0C"/>
    <w:rsid w:val="00FF4EF2"/>
    <w:rsid w:val="00FF606F"/>
    <w:rsid w:val="02210A60"/>
    <w:rsid w:val="02AC209C"/>
    <w:rsid w:val="0553C21E"/>
    <w:rsid w:val="059EB177"/>
    <w:rsid w:val="08D749B5"/>
    <w:rsid w:val="0C3CF8F1"/>
    <w:rsid w:val="0CE2D316"/>
    <w:rsid w:val="11A73CAB"/>
    <w:rsid w:val="152EBA5C"/>
    <w:rsid w:val="154BB68F"/>
    <w:rsid w:val="16A0E658"/>
    <w:rsid w:val="16A3049B"/>
    <w:rsid w:val="170DB8EA"/>
    <w:rsid w:val="192AB55D"/>
    <w:rsid w:val="1C3DF8C0"/>
    <w:rsid w:val="1DEE4E60"/>
    <w:rsid w:val="1EE57790"/>
    <w:rsid w:val="20B0C3EC"/>
    <w:rsid w:val="216959BE"/>
    <w:rsid w:val="2340F0E4"/>
    <w:rsid w:val="252E1942"/>
    <w:rsid w:val="25B8D0A0"/>
    <w:rsid w:val="28A95503"/>
    <w:rsid w:val="2E4F20ED"/>
    <w:rsid w:val="2FEC38E8"/>
    <w:rsid w:val="30469E14"/>
    <w:rsid w:val="32EA3E24"/>
    <w:rsid w:val="38201A06"/>
    <w:rsid w:val="3C6F443F"/>
    <w:rsid w:val="3D44420F"/>
    <w:rsid w:val="3D753331"/>
    <w:rsid w:val="4104C9EA"/>
    <w:rsid w:val="4353B98F"/>
    <w:rsid w:val="438BAC22"/>
    <w:rsid w:val="44AF11F3"/>
    <w:rsid w:val="483016F8"/>
    <w:rsid w:val="491C8BED"/>
    <w:rsid w:val="4CE75B87"/>
    <w:rsid w:val="4E4CA68B"/>
    <w:rsid w:val="4E7CA83D"/>
    <w:rsid w:val="5089AE36"/>
    <w:rsid w:val="53DA8700"/>
    <w:rsid w:val="540832AF"/>
    <w:rsid w:val="54A0C516"/>
    <w:rsid w:val="590A5524"/>
    <w:rsid w:val="59191739"/>
    <w:rsid w:val="59E35254"/>
    <w:rsid w:val="5B67331C"/>
    <w:rsid w:val="5BD2CD5B"/>
    <w:rsid w:val="5DA9B3E6"/>
    <w:rsid w:val="5DAA6E48"/>
    <w:rsid w:val="5E5E46F3"/>
    <w:rsid w:val="5EA9CB90"/>
    <w:rsid w:val="60F4B0A9"/>
    <w:rsid w:val="61DE3316"/>
    <w:rsid w:val="62AC2C0E"/>
    <w:rsid w:val="650129F7"/>
    <w:rsid w:val="654B94B3"/>
    <w:rsid w:val="66504130"/>
    <w:rsid w:val="692D37D1"/>
    <w:rsid w:val="6B1A21BE"/>
    <w:rsid w:val="6B456262"/>
    <w:rsid w:val="6B6D3637"/>
    <w:rsid w:val="6C192E02"/>
    <w:rsid w:val="6F9EB6EA"/>
    <w:rsid w:val="708C96DE"/>
    <w:rsid w:val="70FF00B2"/>
    <w:rsid w:val="7187FC10"/>
    <w:rsid w:val="730FE45F"/>
    <w:rsid w:val="73FD8186"/>
    <w:rsid w:val="7806EA46"/>
    <w:rsid w:val="7A5F826A"/>
    <w:rsid w:val="7B7427FA"/>
    <w:rsid w:val="7CCD251E"/>
    <w:rsid w:val="7D15923D"/>
    <w:rsid w:val="7EDBD6BB"/>
    <w:rsid w:val="7F9A8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4C8D5A7F"/>
  <w15:docId w15:val="{AE706578-E85E-4A30-83E4-D16AB63F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B6F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B6F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7B6F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7B6F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B7B6F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B7B6F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B7B6F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AB7B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AB7B6F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B7B6F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AB7B6F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B7B6F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AB7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B7B6F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B7B6F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AB7B6F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7B6F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AB7B6F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AB7B6F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B7B6F"/>
    <w:rPr>
      <w:noProof/>
      <w:lang w:eastAsia="en-GB"/>
    </w:rPr>
  </w:style>
  <w:style w:type="paragraph" w:customStyle="1" w:styleId="NCFE-assignment-ordinal">
    <w:name w:val="NCFE-assignment-ordinal"/>
    <w:qFormat/>
    <w:rsid w:val="00AB7B6F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AB7B6F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B7B6F"/>
    <w:rPr>
      <w:rFonts w:ascii="Arial" w:hAnsi="Arial" w:cs="Arial"/>
    </w:rPr>
  </w:style>
  <w:style w:type="paragraph" w:customStyle="1" w:styleId="NCFE-assessment-period">
    <w:name w:val="NCFE-assessment-period"/>
    <w:qFormat/>
    <w:rsid w:val="00AB7B6F"/>
    <w:rPr>
      <w:rFonts w:ascii="Arial" w:hAnsi="Arial" w:cs="Arial"/>
    </w:rPr>
  </w:style>
  <w:style w:type="paragraph" w:customStyle="1" w:styleId="NCFE-student-instructions">
    <w:name w:val="NCFE-student-instructions"/>
    <w:qFormat/>
    <w:rsid w:val="00AB7B6F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B7B6F"/>
  </w:style>
  <w:style w:type="paragraph" w:customStyle="1" w:styleId="NCFE-rubric">
    <w:name w:val="NCFE-rubric"/>
    <w:qFormat/>
    <w:rsid w:val="00AB7B6F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B7B6F"/>
  </w:style>
  <w:style w:type="paragraph" w:customStyle="1" w:styleId="NCFE-trademark-information">
    <w:name w:val="NCFE-trademark-information"/>
    <w:basedOn w:val="NCFE-candidate-form"/>
    <w:qFormat/>
    <w:rsid w:val="00AB7B6F"/>
  </w:style>
  <w:style w:type="paragraph" w:customStyle="1" w:styleId="NCFE-barcode">
    <w:name w:val="NCFE-barcode"/>
    <w:qFormat/>
    <w:rsid w:val="00AB7B6F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B7B6F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AB7B6F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B7B6F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B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B6F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B7B6F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AB7B6F"/>
    <w:rPr>
      <w:color w:val="auto"/>
    </w:rPr>
  </w:style>
  <w:style w:type="paragraph" w:customStyle="1" w:styleId="NCFE-document-version-number">
    <w:name w:val="NCFE-document-version-number"/>
    <w:qFormat/>
    <w:rsid w:val="00AB7B6F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AB7B6F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B7B6F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7B6F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AB7B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7B6F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7B6F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B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B6F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AB7B6F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AB7B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7B6F"/>
    <w:pPr>
      <w:ind w:left="720"/>
      <w:contextualSpacing/>
    </w:pPr>
  </w:style>
  <w:style w:type="paragraph" w:styleId="Revision">
    <w:name w:val="Revision"/>
    <w:hidden/>
    <w:uiPriority w:val="99"/>
    <w:semiHidden/>
    <w:rsid w:val="00AB7B6F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B7B6F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B7B6F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B6F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B6F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AB7B6F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B7B6F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AB7B6F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B7B6F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B7B6F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AB7B6F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B6F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B7B6F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B7B6F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AB7B6F"/>
    <w:pPr>
      <w:numPr>
        <w:numId w:val="1"/>
      </w:numPr>
    </w:pPr>
  </w:style>
  <w:style w:type="paragraph" w:customStyle="1" w:styleId="NCFE-Bullet-Table">
    <w:name w:val="NCFE-Bullet-Table"/>
    <w:qFormat/>
    <w:rsid w:val="00AB7B6F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AB7B6F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7B6F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7B6F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F46A85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AB7B6F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AB7B6F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B7B6F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B7B6F"/>
    <w:pPr>
      <w:ind w:left="1148"/>
    </w:pPr>
  </w:style>
  <w:style w:type="paragraph" w:customStyle="1" w:styleId="NCFE-contents">
    <w:name w:val="NCFE-contents"/>
    <w:basedOn w:val="Normal"/>
    <w:qFormat/>
    <w:rsid w:val="00AB7B6F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B7B6F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AB7B6F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AB7B6F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AB7B6F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AB7B6F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4D02D5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character" w:customStyle="1" w:styleId="UnresolvedMention1">
    <w:name w:val="Unresolved Mention1"/>
    <w:basedOn w:val="DefaultParagraphFont"/>
    <w:uiPriority w:val="99"/>
    <w:unhideWhenUsed/>
    <w:rsid w:val="004C7E86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4C7E86"/>
    <w:rPr>
      <w:color w:val="2B579A"/>
      <w:shd w:val="clear" w:color="auto" w:fill="E1DFDD"/>
    </w:rPr>
  </w:style>
  <w:style w:type="table" w:customStyle="1" w:styleId="NCFE-table-011">
    <w:name w:val="NCFE-table-011"/>
    <w:basedOn w:val="TableNormal"/>
    <w:uiPriority w:val="99"/>
    <w:qFormat/>
    <w:rsid w:val="003816DE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8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4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MediaLengthInSeconds xmlns="87480d1a-c80c-477c-9f53-d14d87a45f08" xsi:nil="true"/>
    <SharedWithUsers xmlns="beb00d12-24e9-4294-9648-655a57296783">
      <UserInfo>
        <DisplayName/>
        <AccountId xsi:nil="true"/>
        <AccountType/>
      </UserInfo>
    </SharedWithUsers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39DFEE-C8B9-407A-94C5-74626097B3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7227E-91C6-4D0A-8196-D473A4BF8E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72CF3-BEAE-4DAE-B2BD-A9FED96C3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FE88BC-0340-45C3-B25A-5BEBED430888}">
  <ds:schemaRefs>
    <ds:schemaRef ds:uri="http://www.w3.org/XML/1998/namespace"/>
    <ds:schemaRef ds:uri="beb00d12-24e9-4294-9648-655a57296783"/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87480d1a-c80c-477c-9f53-d14d87a45f08"/>
    <ds:schemaRef ds:uri="http://schemas.microsoft.com/sharepoint/v3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1</TotalTime>
  <Pages>7</Pages>
  <Words>450</Words>
  <Characters>2565</Characters>
  <Application>Microsoft Office Word</Application>
  <DocSecurity>0</DocSecurity>
  <Lines>21</Lines>
  <Paragraphs>6</Paragraphs>
  <ScaleCrop>false</ScaleCrop>
  <Manager/>
  <Company>NCFE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Stephanie Mustoe</cp:lastModifiedBy>
  <cp:revision>3</cp:revision>
  <cp:lastPrinted>2020-05-22T06:48:00Z</cp:lastPrinted>
  <dcterms:created xsi:type="dcterms:W3CDTF">2025-07-21T12:09:00Z</dcterms:created>
  <dcterms:modified xsi:type="dcterms:W3CDTF">2025-07-21T12:09:00Z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DSS-0004-03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1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